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B1114" w14:textId="510964A3" w:rsidR="00AD3B30" w:rsidRPr="00C36B91" w:rsidRDefault="00AD3B30" w:rsidP="00AD3B30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bookmarkStart w:id="1" w:name="_Toc98775524"/>
      <w:r w:rsidRPr="00C36B91">
        <w:rPr>
          <w:rFonts w:asciiTheme="minorHAnsi" w:hAnsiTheme="minorHAnsi" w:cstheme="minorHAnsi"/>
          <w:sz w:val="28"/>
        </w:rPr>
        <w:t xml:space="preserve">Bijlage </w:t>
      </w:r>
      <w:r w:rsidR="00CE036D">
        <w:rPr>
          <w:rFonts w:asciiTheme="minorHAnsi" w:hAnsiTheme="minorHAnsi" w:cstheme="minorHAnsi"/>
          <w:sz w:val="28"/>
        </w:rPr>
        <w:t>04</w:t>
      </w:r>
      <w:r w:rsidRPr="00C36B91">
        <w:rPr>
          <w:rFonts w:asciiTheme="minorHAnsi" w:hAnsiTheme="minorHAnsi" w:cstheme="minorHAnsi"/>
          <w:sz w:val="28"/>
        </w:rPr>
        <w:t xml:space="preserve"> - Model </w:t>
      </w:r>
      <w:r>
        <w:rPr>
          <w:rFonts w:asciiTheme="minorHAnsi" w:hAnsiTheme="minorHAnsi" w:cstheme="minorHAnsi"/>
          <w:sz w:val="28"/>
        </w:rPr>
        <w:t xml:space="preserve">Curriculum vitae </w:t>
      </w:r>
      <w:r w:rsidR="006A77D8">
        <w:rPr>
          <w:rFonts w:asciiTheme="minorHAnsi" w:hAnsiTheme="minorHAnsi" w:cstheme="minorHAnsi"/>
          <w:sz w:val="28"/>
        </w:rPr>
        <w:t xml:space="preserve">                             </w:t>
      </w:r>
      <w:r>
        <w:rPr>
          <w:rFonts w:asciiTheme="minorHAnsi" w:hAnsiTheme="minorHAnsi" w:cstheme="minorHAnsi"/>
          <w:sz w:val="28"/>
        </w:rPr>
        <w:t xml:space="preserve">voorgestelde </w:t>
      </w:r>
      <w:r w:rsidR="00EC2130">
        <w:rPr>
          <w:rFonts w:asciiTheme="minorHAnsi" w:hAnsiTheme="minorHAnsi" w:cstheme="minorHAnsi"/>
          <w:sz w:val="28"/>
        </w:rPr>
        <w:t>s</w:t>
      </w:r>
      <w:r w:rsidR="00CE036D">
        <w:rPr>
          <w:rFonts w:asciiTheme="minorHAnsi" w:hAnsiTheme="minorHAnsi" w:cstheme="minorHAnsi"/>
          <w:sz w:val="28"/>
        </w:rPr>
        <w:t>leutelfunctionaris</w:t>
      </w:r>
    </w:p>
    <w:p w14:paraId="016ADAC8" w14:textId="77777777" w:rsidR="00CE036D" w:rsidRDefault="00CE036D" w:rsidP="00CE036D">
      <w:pPr>
        <w:ind w:left="0"/>
        <w:jc w:val="center"/>
        <w:rPr>
          <w:rFonts w:asciiTheme="minorHAnsi" w:eastAsiaTheme="minorHAnsi" w:hAnsiTheme="minorHAnsi" w:cstheme="minorHAnsi"/>
          <w:spacing w:val="0"/>
          <w:sz w:val="20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0"/>
          <w:sz w:val="20"/>
          <w:szCs w:val="22"/>
          <w:lang w:eastAsia="en-US"/>
        </w:rPr>
        <w:t>Inzake de aanbesteding conform de Europese openbare procedure betreffende het project:</w:t>
      </w:r>
    </w:p>
    <w:p w14:paraId="13ED93CE" w14:textId="77777777" w:rsidR="00AD3B30" w:rsidRPr="00064B9C" w:rsidRDefault="00AD3B30" w:rsidP="00AD3B30">
      <w:pPr>
        <w:jc w:val="center"/>
        <w:rPr>
          <w:rFonts w:asciiTheme="minorHAnsi" w:hAnsiTheme="minorHAnsi" w:cstheme="minorHAnsi"/>
          <w:sz w:val="20"/>
        </w:rPr>
      </w:pPr>
    </w:p>
    <w:bookmarkEnd w:id="0"/>
    <w:bookmarkEnd w:id="1"/>
    <w:p w14:paraId="660CB14B" w14:textId="77777777" w:rsidR="00CE036D" w:rsidRDefault="00CE036D" w:rsidP="00CE036D">
      <w:pPr>
        <w:tabs>
          <w:tab w:val="left" w:pos="1843"/>
        </w:tabs>
        <w:ind w:left="567"/>
        <w:jc w:val="center"/>
        <w:rPr>
          <w:rFonts w:ascii="Calibri" w:eastAsiaTheme="minorHAnsi" w:hAnsi="Calibri" w:cstheme="minorBidi"/>
          <w:b/>
          <w:spacing w:val="0"/>
          <w:sz w:val="28"/>
          <w:szCs w:val="28"/>
          <w:lang w:eastAsia="en-US"/>
        </w:rPr>
      </w:pPr>
      <w:r>
        <w:rPr>
          <w:rFonts w:ascii="Calibri" w:eastAsiaTheme="minorHAnsi" w:hAnsi="Calibri" w:cstheme="minorBidi"/>
          <w:b/>
          <w:spacing w:val="0"/>
          <w:sz w:val="28"/>
          <w:szCs w:val="28"/>
          <w:lang w:eastAsia="en-US"/>
        </w:rPr>
        <w:t>“Stadsforum Fase 2, herinrichting”</w:t>
      </w:r>
    </w:p>
    <w:p w14:paraId="14208EB1" w14:textId="77777777" w:rsidR="00CE036D" w:rsidRDefault="00CE036D" w:rsidP="00CE036D">
      <w:pPr>
        <w:tabs>
          <w:tab w:val="left" w:pos="1843"/>
        </w:tabs>
        <w:ind w:left="567"/>
        <w:jc w:val="center"/>
        <w:rPr>
          <w:rFonts w:ascii="Calibri" w:eastAsiaTheme="minorHAnsi" w:hAnsi="Calibri" w:cstheme="minorBidi"/>
          <w:b/>
          <w:spacing w:val="0"/>
          <w:sz w:val="20"/>
          <w:szCs w:val="22"/>
          <w:lang w:eastAsia="en-US"/>
        </w:rPr>
      </w:pPr>
      <w:r>
        <w:rPr>
          <w:rFonts w:ascii="Calibri" w:eastAsiaTheme="minorHAnsi" w:hAnsi="Calibri" w:cstheme="minorBidi"/>
          <w:b/>
          <w:spacing w:val="0"/>
          <w:sz w:val="20"/>
          <w:szCs w:val="22"/>
          <w:lang w:eastAsia="en-US"/>
        </w:rPr>
        <w:t xml:space="preserve">met </w:t>
      </w:r>
      <w:r w:rsidRPr="00A345D3">
        <w:rPr>
          <w:rFonts w:ascii="Calibri" w:eastAsiaTheme="minorHAnsi" w:hAnsi="Calibri" w:cstheme="minorBidi"/>
          <w:b/>
          <w:spacing w:val="0"/>
          <w:sz w:val="20"/>
          <w:szCs w:val="22"/>
          <w:lang w:eastAsia="en-US"/>
        </w:rPr>
        <w:t>projectnummer 93810367</w:t>
      </w:r>
    </w:p>
    <w:p w14:paraId="339F4A91" w14:textId="77777777" w:rsidR="00CD296C" w:rsidRDefault="00CD296C" w:rsidP="00CD296C">
      <w:pPr>
        <w:ind w:left="3425" w:firstLine="175"/>
        <w:rPr>
          <w:rFonts w:asciiTheme="minorHAnsi" w:hAnsiTheme="minorHAnsi" w:cstheme="minorHAnsi"/>
          <w:b/>
          <w:sz w:val="20"/>
        </w:rPr>
      </w:pPr>
    </w:p>
    <w:p w14:paraId="55DC9A3A" w14:textId="77777777" w:rsidR="00CE036D" w:rsidRDefault="00CE036D" w:rsidP="00CE036D">
      <w:pPr>
        <w:ind w:left="0" w:firstLine="567"/>
        <w:jc w:val="both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="Arial"/>
          <w:bCs/>
          <w:sz w:val="20"/>
        </w:rPr>
        <w:sym w:font="Symbol" w:char="F07F"/>
      </w:r>
      <w:r>
        <w:rPr>
          <w:rFonts w:asciiTheme="minorHAnsi" w:hAnsiTheme="minorHAnsi" w:cs="Arial"/>
          <w:bCs/>
          <w:sz w:val="20"/>
        </w:rPr>
        <w:t xml:space="preserve"> Projectmanager</w:t>
      </w:r>
    </w:p>
    <w:p w14:paraId="5431B3A0" w14:textId="77777777" w:rsidR="00CE036D" w:rsidRDefault="00CE036D" w:rsidP="00CE036D">
      <w:pPr>
        <w:ind w:left="0" w:firstLine="567"/>
        <w:jc w:val="both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="Arial"/>
          <w:bCs/>
          <w:sz w:val="20"/>
        </w:rPr>
        <w:sym w:font="Symbol" w:char="F07F"/>
      </w:r>
      <w:r>
        <w:rPr>
          <w:rFonts w:asciiTheme="minorHAnsi" w:hAnsiTheme="minorHAnsi" w:cs="Arial"/>
          <w:bCs/>
          <w:sz w:val="20"/>
        </w:rPr>
        <w:t xml:space="preserve"> Uitvoerder</w:t>
      </w:r>
    </w:p>
    <w:p w14:paraId="46EBD498" w14:textId="36823215" w:rsidR="00CE036D" w:rsidRPr="00CE036D" w:rsidRDefault="00CE036D" w:rsidP="00CE036D">
      <w:pPr>
        <w:suppressAutoHyphens/>
        <w:ind w:left="0" w:firstLine="567"/>
        <w:jc w:val="both"/>
        <w:rPr>
          <w:rFonts w:asciiTheme="minorHAnsi" w:hAnsiTheme="minorHAnsi" w:cstheme="minorHAnsi"/>
          <w:iCs/>
          <w:spacing w:val="0"/>
          <w:sz w:val="20"/>
          <w:highlight w:val="green"/>
        </w:rPr>
      </w:pPr>
      <w:r>
        <w:rPr>
          <w:rFonts w:asciiTheme="minorHAnsi" w:hAnsiTheme="minorHAnsi" w:cstheme="minorHAnsi"/>
          <w:iCs/>
          <w:spacing w:val="0"/>
          <w:sz w:val="20"/>
          <w:highlight w:val="green"/>
        </w:rPr>
        <w:t>[</w:t>
      </w:r>
      <w:r w:rsidRPr="00CE036D">
        <w:rPr>
          <w:rFonts w:asciiTheme="minorHAnsi" w:hAnsiTheme="minorHAnsi" w:cstheme="minorHAnsi"/>
          <w:iCs/>
          <w:spacing w:val="0"/>
          <w:sz w:val="20"/>
          <w:highlight w:val="green"/>
        </w:rPr>
        <w:t>Aankruisen wat van toepassing is</w:t>
      </w:r>
      <w:r>
        <w:rPr>
          <w:rFonts w:asciiTheme="minorHAnsi" w:hAnsiTheme="minorHAnsi" w:cstheme="minorHAnsi"/>
          <w:iCs/>
          <w:spacing w:val="0"/>
          <w:sz w:val="20"/>
          <w:highlight w:val="green"/>
        </w:rPr>
        <w:t>]</w:t>
      </w:r>
      <w:r w:rsidRPr="00CE036D">
        <w:rPr>
          <w:rFonts w:asciiTheme="minorHAnsi" w:hAnsiTheme="minorHAnsi" w:cstheme="minorHAnsi"/>
          <w:iCs/>
          <w:spacing w:val="0"/>
          <w:sz w:val="20"/>
          <w:highlight w:val="green"/>
        </w:rPr>
        <w:t xml:space="preserve"> </w:t>
      </w:r>
    </w:p>
    <w:p w14:paraId="6D0ADCA9" w14:textId="77777777" w:rsidR="00176174" w:rsidRDefault="00176174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0CF4E69A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Persoonsgegevens</w:t>
      </w:r>
    </w:p>
    <w:p w14:paraId="2A3F4DB5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5994CF3A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Voornaam: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  <w:t xml:space="preserve"> </w:t>
      </w:r>
    </w:p>
    <w:p w14:paraId="3CDEBFEF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Achternaam: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487601D3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Adres: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7230D8DC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56FC6EA0" w14:textId="77777777" w:rsidR="00CD296C" w:rsidRPr="002B04C3" w:rsidRDefault="00CD296C" w:rsidP="00CD296C">
      <w:pPr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ab/>
      </w:r>
    </w:p>
    <w:p w14:paraId="2D2CCFF6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Geboortedatum: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2B32D00F" w14:textId="77777777" w:rsidR="00CD296C" w:rsidRDefault="00CD296C" w:rsidP="00CD296C">
      <w:pPr>
        <w:rPr>
          <w:rFonts w:ascii="Calibri" w:hAnsi="Calibri" w:cs="Calibri"/>
          <w:sz w:val="20"/>
        </w:rPr>
      </w:pPr>
    </w:p>
    <w:p w14:paraId="5764920F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4435A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Opleidingen</w:t>
      </w:r>
    </w:p>
    <w:p w14:paraId="7BCADFD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0FB3B3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Naam van opleiding 1</w:t>
      </w:r>
    </w:p>
    <w:p w14:paraId="311A7DE0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jaar 1 – jaar 2</w:t>
      </w:r>
    </w:p>
    <w:p w14:paraId="605BC141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Instituut</w:t>
      </w:r>
    </w:p>
    <w:p w14:paraId="3B11D45F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</w:t>
      </w:r>
      <w:r>
        <w:rPr>
          <w:rFonts w:ascii="Calibri" w:hAnsi="Calibri" w:cs="Calibri"/>
          <w:sz w:val="20"/>
        </w:rPr>
        <w:t>de</w:t>
      </w:r>
      <w:r w:rsidRPr="002B04C3">
        <w:rPr>
          <w:rFonts w:ascii="Calibri" w:hAnsi="Calibri" w:cs="Calibri"/>
          <w:sz w:val="20"/>
        </w:rPr>
        <w:t xml:space="preserve"> meest recente opleiding en vermeld of een certificaat of diploma</w:t>
      </w:r>
      <w:r>
        <w:rPr>
          <w:rFonts w:ascii="Calibri" w:hAnsi="Calibri" w:cs="Calibri"/>
          <w:sz w:val="20"/>
        </w:rPr>
        <w:t xml:space="preserve"> </w:t>
      </w:r>
    </w:p>
    <w:p w14:paraId="360D20B8" w14:textId="77777777" w:rsidR="00CD296C" w:rsidRPr="002B04C3" w:rsidRDefault="00CD296C" w:rsidP="00CD296C">
      <w:pPr>
        <w:ind w:left="2160" w:hanging="216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</w:t>
      </w:r>
    </w:p>
    <w:p w14:paraId="30AD1560" w14:textId="529416CF" w:rsidR="00CD296C" w:rsidRDefault="00CD296C" w:rsidP="00CE036D">
      <w:pPr>
        <w:ind w:left="0"/>
        <w:rPr>
          <w:rFonts w:ascii="Calibri" w:hAnsi="Calibri" w:cs="Calibri"/>
          <w:sz w:val="20"/>
        </w:rPr>
      </w:pPr>
    </w:p>
    <w:p w14:paraId="163BD88C" w14:textId="10EF2211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40FAAA49" w14:textId="6B6390A1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65B04FB8" w14:textId="77777777" w:rsidR="00CE036D" w:rsidRPr="002B04C3" w:rsidRDefault="00CE036D" w:rsidP="00CE036D">
      <w:pPr>
        <w:ind w:left="0"/>
        <w:rPr>
          <w:rFonts w:ascii="Calibri" w:hAnsi="Calibri" w:cs="Calibri"/>
          <w:sz w:val="20"/>
        </w:rPr>
      </w:pPr>
    </w:p>
    <w:p w14:paraId="7B19D8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Naam van opleiding 2 </w:t>
      </w:r>
    </w:p>
    <w:p w14:paraId="2989B09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22488A9E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Instituut </w:t>
      </w:r>
    </w:p>
    <w:p w14:paraId="53FA89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de overige opleidingen en vermeld of een certificaat of diploma </w:t>
      </w: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 </w:t>
      </w:r>
    </w:p>
    <w:p w14:paraId="3895425E" w14:textId="511FE51E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4FA588FD" w14:textId="1C852AA1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3BC1185D" w14:textId="79D07243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4CBC634F" w14:textId="77777777" w:rsidR="00CE036D" w:rsidRPr="002B04C3" w:rsidRDefault="00CE036D" w:rsidP="00CE036D">
      <w:pPr>
        <w:ind w:left="0"/>
        <w:rPr>
          <w:rFonts w:ascii="Calibri" w:hAnsi="Calibri" w:cs="Calibri"/>
          <w:sz w:val="20"/>
        </w:rPr>
      </w:pPr>
    </w:p>
    <w:p w14:paraId="5AA5D77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27476B3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9E8C9E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4F4B6A07" w14:textId="77777777" w:rsidR="00CE036D" w:rsidRDefault="00CE036D">
      <w:pPr>
        <w:spacing w:after="200" w:line="276" w:lineRule="auto"/>
        <w:ind w:left="0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br w:type="page"/>
      </w:r>
    </w:p>
    <w:p w14:paraId="7297D56D" w14:textId="723AA7FC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lastRenderedPageBreak/>
        <w:t>Werkervaring</w:t>
      </w:r>
    </w:p>
    <w:p w14:paraId="45E39D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175431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1 </w:t>
      </w:r>
    </w:p>
    <w:p w14:paraId="4205A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6E52DA8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7B974DC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4971F500" w14:textId="47577A17" w:rsidR="00CE036D" w:rsidRDefault="00CD296C" w:rsidP="00CE036D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01F3A265" w14:textId="7AA9AE97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5A9BD603" w14:textId="276E04F0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42C0287B" w14:textId="60DDC07C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362E5207" w14:textId="77777777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42BA76C6" w14:textId="49847761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2 </w:t>
      </w:r>
    </w:p>
    <w:p w14:paraId="066B5D07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5FDC9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2D08196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11B94E53" w14:textId="6A11F2D3" w:rsidR="00CD296C" w:rsidRDefault="00CD296C" w:rsidP="00CE036D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4D9D6D21" w14:textId="2B707B15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152EA448" w14:textId="396114DB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5C69DFF6" w14:textId="64C1C85E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79309C7B" w14:textId="77777777" w:rsidR="00CE036D" w:rsidRPr="002B04C3" w:rsidRDefault="00CE036D" w:rsidP="00CE036D">
      <w:pPr>
        <w:ind w:left="0"/>
        <w:rPr>
          <w:rFonts w:ascii="Calibri" w:hAnsi="Calibri" w:cs="Calibri"/>
          <w:sz w:val="20"/>
        </w:rPr>
      </w:pPr>
    </w:p>
    <w:p w14:paraId="0CFE78C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196D489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10865C7D" w14:textId="58F00ED2" w:rsidR="00CD296C" w:rsidRDefault="00CD296C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0C757D1D" w14:textId="124D6774" w:rsidR="00CE036D" w:rsidRDefault="00CE036D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3E867D2C" w14:textId="77777777" w:rsidR="00CE036D" w:rsidRDefault="00CE036D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0D96F18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Relevante cursussen</w:t>
      </w:r>
    </w:p>
    <w:p w14:paraId="72BC2114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364DEB16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1</w:t>
      </w:r>
    </w:p>
    <w:p w14:paraId="66407758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22F4854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 </w:t>
      </w:r>
    </w:p>
    <w:p w14:paraId="759F27F4" w14:textId="77777777" w:rsidR="00CE036D" w:rsidRDefault="00CE036D" w:rsidP="00CE036D">
      <w:pPr>
        <w:ind w:left="0"/>
        <w:rPr>
          <w:rFonts w:ascii="Calibri" w:hAnsi="Calibri" w:cs="Calibri"/>
          <w:bCs/>
          <w:sz w:val="20"/>
        </w:rPr>
      </w:pPr>
    </w:p>
    <w:p w14:paraId="4BBC2EDE" w14:textId="77777777" w:rsidR="00CE036D" w:rsidRDefault="00CE036D" w:rsidP="00CE036D">
      <w:pPr>
        <w:ind w:left="0"/>
        <w:rPr>
          <w:rFonts w:ascii="Calibri" w:hAnsi="Calibri" w:cs="Calibri"/>
          <w:bCs/>
          <w:sz w:val="20"/>
        </w:rPr>
      </w:pPr>
    </w:p>
    <w:p w14:paraId="0861243A" w14:textId="77777777" w:rsidR="00CE036D" w:rsidRDefault="00CE036D" w:rsidP="00CE036D">
      <w:pPr>
        <w:ind w:left="0"/>
        <w:rPr>
          <w:rFonts w:ascii="Calibri" w:hAnsi="Calibri" w:cs="Calibri"/>
          <w:bCs/>
          <w:sz w:val="20"/>
        </w:rPr>
      </w:pPr>
    </w:p>
    <w:p w14:paraId="7AF6A4CA" w14:textId="0D5EC967" w:rsidR="00CD296C" w:rsidRPr="002B04C3" w:rsidRDefault="00CD296C" w:rsidP="00CE036D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 </w:t>
      </w:r>
    </w:p>
    <w:p w14:paraId="631CD743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2</w:t>
      </w:r>
    </w:p>
    <w:p w14:paraId="647B052C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E824F09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</w:t>
      </w:r>
    </w:p>
    <w:p w14:paraId="481EF53E" w14:textId="11B77434" w:rsidR="00CD296C" w:rsidRDefault="00CD296C" w:rsidP="00CE036D">
      <w:pPr>
        <w:ind w:left="0"/>
        <w:rPr>
          <w:rFonts w:ascii="Calibri" w:hAnsi="Calibri" w:cs="Calibri"/>
          <w:sz w:val="20"/>
        </w:rPr>
      </w:pPr>
    </w:p>
    <w:p w14:paraId="45F1AC08" w14:textId="63619123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3109CA93" w14:textId="5FAD4197" w:rsidR="00CE036D" w:rsidRDefault="00CE036D" w:rsidP="00CE036D">
      <w:pPr>
        <w:ind w:left="0"/>
        <w:rPr>
          <w:rFonts w:ascii="Calibri" w:hAnsi="Calibri" w:cs="Calibri"/>
          <w:sz w:val="20"/>
        </w:rPr>
      </w:pPr>
    </w:p>
    <w:p w14:paraId="14BA360B" w14:textId="77777777" w:rsidR="00CE036D" w:rsidRPr="002B04C3" w:rsidRDefault="00CE036D" w:rsidP="00CE036D">
      <w:pPr>
        <w:ind w:left="0"/>
        <w:rPr>
          <w:rFonts w:ascii="Calibri" w:hAnsi="Calibri" w:cs="Calibri"/>
          <w:sz w:val="20"/>
        </w:rPr>
      </w:pPr>
    </w:p>
    <w:p w14:paraId="66B337B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046D72C7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5D8E31A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6CD101D9" w14:textId="77777777" w:rsidR="000267F1" w:rsidRDefault="000267F1">
      <w:pPr>
        <w:spacing w:after="200" w:line="276" w:lineRule="auto"/>
        <w:ind w:left="0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br w:type="page"/>
      </w:r>
    </w:p>
    <w:p w14:paraId="7AAC90D9" w14:textId="6EF94B77" w:rsidR="000267F1" w:rsidRPr="002B04C3" w:rsidRDefault="000267F1" w:rsidP="000267F1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lastRenderedPageBreak/>
        <w:t>Competenties en werkhouding</w:t>
      </w:r>
    </w:p>
    <w:p w14:paraId="493DCE37" w14:textId="77777777" w:rsidR="000267F1" w:rsidRDefault="000267F1" w:rsidP="000267F1">
      <w:pPr>
        <w:ind w:left="0"/>
        <w:rPr>
          <w:rFonts w:ascii="Calibri" w:hAnsi="Calibri" w:cs="Calibri"/>
          <w:bCs/>
          <w:sz w:val="20"/>
        </w:rPr>
      </w:pPr>
    </w:p>
    <w:p w14:paraId="631CF7B5" w14:textId="2940D825" w:rsidR="000267F1" w:rsidRDefault="000267F1" w:rsidP="000267F1">
      <w:pPr>
        <w:ind w:left="0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37B0D617" w14:textId="322C821D" w:rsidR="000267F1" w:rsidRDefault="000267F1" w:rsidP="000267F1">
      <w:pPr>
        <w:ind w:left="0"/>
        <w:rPr>
          <w:rFonts w:ascii="Calibri" w:hAnsi="Calibri" w:cs="Calibri"/>
          <w:bCs/>
          <w:sz w:val="20"/>
        </w:rPr>
      </w:pPr>
    </w:p>
    <w:p w14:paraId="70887331" w14:textId="77777777" w:rsidR="000267F1" w:rsidRDefault="000267F1" w:rsidP="000267F1">
      <w:pPr>
        <w:ind w:left="0"/>
        <w:rPr>
          <w:rFonts w:ascii="Calibri" w:hAnsi="Calibri" w:cs="Calibri"/>
          <w:bCs/>
          <w:sz w:val="20"/>
        </w:rPr>
      </w:pPr>
    </w:p>
    <w:p w14:paraId="573099A4" w14:textId="77777777" w:rsidR="000267F1" w:rsidRDefault="000267F1" w:rsidP="00991CFF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05DAB3B3" w14:textId="68C2618A" w:rsidR="000267F1" w:rsidRDefault="000267F1" w:rsidP="00991CFF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1CC5BBCD" w14:textId="77777777" w:rsidR="000267F1" w:rsidRDefault="000267F1" w:rsidP="00991CFF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3444F947" w14:textId="7456F458" w:rsidR="00991CFF" w:rsidRPr="002B04C3" w:rsidRDefault="00991CFF" w:rsidP="00991CFF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D024CF">
        <w:rPr>
          <w:rFonts w:ascii="Calibri" w:hAnsi="Calibri" w:cs="Calibri"/>
          <w:b/>
          <w:bCs/>
          <w:sz w:val="20"/>
        </w:rPr>
        <w:t>Relevante werkervaring</w:t>
      </w:r>
      <w:r w:rsidR="000267F1" w:rsidRPr="00D024CF">
        <w:rPr>
          <w:rFonts w:ascii="Calibri" w:hAnsi="Calibri"/>
          <w:spacing w:val="0"/>
          <w:sz w:val="20"/>
        </w:rPr>
        <w:t xml:space="preserve"> met betrekking tot de gevraagde werkzaamheden binnen de Opdracht.</w:t>
      </w:r>
    </w:p>
    <w:p w14:paraId="551BE119" w14:textId="77777777" w:rsidR="00991CFF" w:rsidRDefault="00991CFF" w:rsidP="00991CFF">
      <w:pPr>
        <w:ind w:left="0"/>
        <w:rPr>
          <w:rFonts w:ascii="Calibri" w:hAnsi="Calibri" w:cs="Calibri"/>
          <w:bCs/>
          <w:sz w:val="20"/>
        </w:rPr>
      </w:pPr>
    </w:p>
    <w:p w14:paraId="299760CA" w14:textId="77777777" w:rsidR="00991CFF" w:rsidRPr="002B04C3" w:rsidRDefault="00991CFF" w:rsidP="00991CFF">
      <w:pPr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650C395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0D0D64E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1BC702B1" w14:textId="37C3A433" w:rsid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677EFD76" w14:textId="77777777" w:rsidR="00CE036D" w:rsidRPr="00991CFF" w:rsidRDefault="00CE036D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06611689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7E79F685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00208E11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BF6BF65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4197FC0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2146CCE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4309AA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7AAE558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0EAD3ADD" w14:textId="77777777" w:rsidR="00F91A8A" w:rsidRPr="00BA1B56" w:rsidRDefault="00F91A8A" w:rsidP="00BA1B56"/>
    <w:sectPr w:rsidR="00F91A8A" w:rsidRPr="00BA1B5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02483" w14:textId="77777777" w:rsidR="002408D3" w:rsidRDefault="002408D3" w:rsidP="00F91A8A">
      <w:pPr>
        <w:spacing w:line="240" w:lineRule="auto"/>
      </w:pPr>
      <w:r>
        <w:separator/>
      </w:r>
    </w:p>
  </w:endnote>
  <w:endnote w:type="continuationSeparator" w:id="0">
    <w:p w14:paraId="67C421CD" w14:textId="77777777" w:rsidR="002408D3" w:rsidRDefault="002408D3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1BC1" w14:textId="77777777" w:rsidR="00CE036D" w:rsidRPr="003F73A7" w:rsidRDefault="00CE036D" w:rsidP="00CE036D">
    <w:pPr>
      <w:pStyle w:val="Voettekst"/>
      <w:ind w:left="0"/>
      <w:rPr>
        <w:rFonts w:asciiTheme="minorHAnsi" w:hAnsiTheme="minorHAnsi"/>
        <w:szCs w:val="22"/>
      </w:rPr>
    </w:pPr>
    <w:r w:rsidRPr="003F73A7">
      <w:rPr>
        <w:rFonts w:asciiTheme="minorHAnsi" w:hAnsiTheme="minorHAnsi"/>
        <w:szCs w:val="22"/>
      </w:rPr>
      <w:t xml:space="preserve">Pagina </w:t>
    </w:r>
    <w:r w:rsidRPr="003F73A7">
      <w:rPr>
        <w:rFonts w:asciiTheme="minorHAnsi" w:hAnsiTheme="minorHAnsi"/>
        <w:szCs w:val="22"/>
      </w:rPr>
      <w:fldChar w:fldCharType="begin"/>
    </w:r>
    <w:r w:rsidRPr="003F73A7">
      <w:rPr>
        <w:rFonts w:asciiTheme="minorHAnsi" w:hAnsiTheme="minorHAnsi"/>
        <w:szCs w:val="22"/>
      </w:rPr>
      <w:instrText>PAGE</w:instrText>
    </w:r>
    <w:r w:rsidRPr="003F73A7">
      <w:rPr>
        <w:rFonts w:asciiTheme="minorHAnsi" w:hAnsiTheme="minorHAnsi"/>
        <w:szCs w:val="22"/>
      </w:rPr>
      <w:fldChar w:fldCharType="separate"/>
    </w:r>
    <w:r>
      <w:rPr>
        <w:rFonts w:asciiTheme="minorHAnsi" w:hAnsiTheme="minorHAnsi"/>
        <w:szCs w:val="22"/>
      </w:rPr>
      <w:t>1</w:t>
    </w:r>
    <w:r w:rsidRPr="003F73A7">
      <w:rPr>
        <w:rFonts w:asciiTheme="minorHAnsi" w:hAnsiTheme="minorHAnsi"/>
        <w:szCs w:val="22"/>
      </w:rPr>
      <w:fldChar w:fldCharType="end"/>
    </w:r>
    <w:r w:rsidRPr="003F73A7">
      <w:rPr>
        <w:rFonts w:asciiTheme="minorHAnsi" w:hAnsiTheme="minorHAnsi"/>
        <w:szCs w:val="22"/>
      </w:rPr>
      <w:t xml:space="preserve"> van </w:t>
    </w:r>
    <w:r w:rsidRPr="003F73A7">
      <w:rPr>
        <w:rFonts w:asciiTheme="minorHAnsi" w:hAnsiTheme="minorHAnsi"/>
        <w:szCs w:val="22"/>
      </w:rPr>
      <w:fldChar w:fldCharType="begin"/>
    </w:r>
    <w:r w:rsidRPr="003F73A7">
      <w:rPr>
        <w:rFonts w:asciiTheme="minorHAnsi" w:hAnsiTheme="minorHAnsi"/>
        <w:szCs w:val="22"/>
      </w:rPr>
      <w:instrText>NUMPAGES</w:instrText>
    </w:r>
    <w:r w:rsidRPr="003F73A7">
      <w:rPr>
        <w:rFonts w:asciiTheme="minorHAnsi" w:hAnsiTheme="minorHAnsi"/>
        <w:szCs w:val="22"/>
      </w:rPr>
      <w:fldChar w:fldCharType="separate"/>
    </w:r>
    <w:r>
      <w:rPr>
        <w:rFonts w:asciiTheme="minorHAnsi" w:hAnsiTheme="minorHAnsi"/>
        <w:szCs w:val="22"/>
      </w:rPr>
      <w:t>4</w:t>
    </w:r>
    <w:r w:rsidRPr="003F73A7">
      <w:rPr>
        <w:rFonts w:asciiTheme="minorHAnsi" w:hAnsiTheme="minorHAnsi"/>
        <w:szCs w:val="22"/>
      </w:rPr>
      <w:fldChar w:fldCharType="end"/>
    </w:r>
    <w:r w:rsidRPr="003F73A7">
      <w:rPr>
        <w:rFonts w:asciiTheme="minorHAnsi" w:hAnsiTheme="minorHAnsi"/>
        <w:szCs w:val="22"/>
      </w:rPr>
      <w:tab/>
    </w:r>
  </w:p>
  <w:p w14:paraId="0EF0FDF3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F1760" w14:textId="77777777" w:rsidR="002408D3" w:rsidRDefault="002408D3" w:rsidP="00F91A8A">
      <w:pPr>
        <w:spacing w:line="240" w:lineRule="auto"/>
      </w:pPr>
      <w:r>
        <w:separator/>
      </w:r>
    </w:p>
  </w:footnote>
  <w:footnote w:type="continuationSeparator" w:id="0">
    <w:p w14:paraId="1C0BB28F" w14:textId="77777777" w:rsidR="002408D3" w:rsidRDefault="002408D3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2986" w14:textId="77777777" w:rsidR="00CE036D" w:rsidRPr="00A07EF3" w:rsidRDefault="00CE036D" w:rsidP="00CE036D">
    <w:pPr>
      <w:pStyle w:val="Voettekst"/>
      <w:rPr>
        <w:rFonts w:asciiTheme="minorHAnsi" w:hAnsiTheme="minorHAnsi" w:cstheme="minorHAnsi"/>
      </w:rPr>
    </w:pPr>
    <w:r w:rsidRPr="00A07EF3">
      <w:rPr>
        <w:rFonts w:asciiTheme="minorHAnsi" w:hAnsiTheme="minorHAnsi" w:cstheme="minorHAnsi"/>
      </w:rPr>
      <w:tab/>
      <w:t>Stadsforum Fase 2, herinrichting</w:t>
    </w:r>
  </w:p>
  <w:p w14:paraId="40C30867" w14:textId="77777777" w:rsidR="00F91A8A" w:rsidRDefault="00F91A8A" w:rsidP="00F91A8A">
    <w:pPr>
      <w:pStyle w:val="Voet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7A35117A"/>
    <w:multiLevelType w:val="hybridMultilevel"/>
    <w:tmpl w:val="75CEDBD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 w16cid:durableId="2079013256">
    <w:abstractNumId w:val="0"/>
  </w:num>
  <w:num w:numId="2" w16cid:durableId="678696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96C"/>
    <w:rsid w:val="000029D0"/>
    <w:rsid w:val="000267F1"/>
    <w:rsid w:val="00047F14"/>
    <w:rsid w:val="000E27D1"/>
    <w:rsid w:val="001413FF"/>
    <w:rsid w:val="00176174"/>
    <w:rsid w:val="00183BFF"/>
    <w:rsid w:val="00186254"/>
    <w:rsid w:val="002408D3"/>
    <w:rsid w:val="002B2725"/>
    <w:rsid w:val="005313EB"/>
    <w:rsid w:val="00531921"/>
    <w:rsid w:val="005355A5"/>
    <w:rsid w:val="0063599E"/>
    <w:rsid w:val="006A77D8"/>
    <w:rsid w:val="006E1862"/>
    <w:rsid w:val="00747D8B"/>
    <w:rsid w:val="00750F06"/>
    <w:rsid w:val="007D034A"/>
    <w:rsid w:val="00991CFF"/>
    <w:rsid w:val="00A345D3"/>
    <w:rsid w:val="00A9425F"/>
    <w:rsid w:val="00AD3B30"/>
    <w:rsid w:val="00BA1B56"/>
    <w:rsid w:val="00C4694D"/>
    <w:rsid w:val="00CD296C"/>
    <w:rsid w:val="00CE036D"/>
    <w:rsid w:val="00D024CF"/>
    <w:rsid w:val="00E6422C"/>
    <w:rsid w:val="00EC2130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D358"/>
  <w15:chartTrackingRefBased/>
  <w15:docId w15:val="{036842F3-AC03-47E1-81F1-20DCAA71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296C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CD296C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CD296C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176174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176174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Hoorman - van Leeuwen, Lourian</cp:lastModifiedBy>
  <cp:revision>11</cp:revision>
  <cp:lastPrinted>2023-06-22T11:54:00Z</cp:lastPrinted>
  <dcterms:created xsi:type="dcterms:W3CDTF">2022-12-29T10:33:00Z</dcterms:created>
  <dcterms:modified xsi:type="dcterms:W3CDTF">2023-06-22T11:56:00Z</dcterms:modified>
</cp:coreProperties>
</file>